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6348799" name="b50cb5a0-2409-11f0-aa39-53ca9ac11a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326000" name="b50cb5a0-2409-11f0-aa39-53ca9ac11a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6100944" name="ca699cb0-2409-11f0-b5d7-319c8b2375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0339278" name="ca699cb0-2409-11f0-b5d7-319c8b23758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4370445" name="2a770d40-240f-11f0-8d25-db41ecc868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481635" name="2a770d40-240f-11f0-8d25-db41ecc8681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9047994" name="311e15d0-240f-11f0-b357-5b5eb95bb2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474903" name="311e15d0-240f-11f0-b357-5b5eb95bb2d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Schürrain 95, 5637 Geltwil</w:t>
          </w:r>
        </w:p>
        <w:p>
          <w:pPr>
            <w:spacing w:before="0" w:after="0"/>
          </w:pPr>
          <w:r>
            <w:t>255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